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79582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5: Concept Refinement and Logic Models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4441BA20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5D4F3F71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Translating abstract aspirations into structured, logically validated project models is the foundation of proposal viability.</w:t>
            </w:r>
          </w:p>
        </w:tc>
      </w:tr>
    </w:tbl>
    <w:p w14:paraId="288E42EE" w14:textId="77777777" w:rsidR="00544F8E" w:rsidRDefault="00544F8E"/>
    <w:p w14:paraId="74AA6E1D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494F3D94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Detail the precise inputs, activities, outputs, outcomes, and long-term impacts of your project's logic model.</w:t>
      </w:r>
    </w:p>
    <w:p w14:paraId="7FFA3818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D46EF0C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your logic model be used as an operational roadmap for your staff during post-award implementation?</w:t>
      </w:r>
    </w:p>
    <w:p w14:paraId="654D82CA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99F5AA5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does your logic model explicitly measure equitable outcomes for marginalized beneficiaries?</w:t>
      </w:r>
    </w:p>
    <w:p w14:paraId="21654EED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6918B8D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What operational feedback loops will you establish to adjust project activities if your outputs do not produce the desired outcomes?</w:t>
      </w:r>
    </w:p>
    <w:p w14:paraId="58A37591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1E2113F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are the material and staff capacity requirements needed to execute the logic model successfully?</w:t>
      </w:r>
    </w:p>
    <w:p w14:paraId="28BC6200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E0851BF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0940076F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0034EBA0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an evaluation director. Create a structured table mapping our project's logic model. Define clear, quantifiable indicators for each stage, distinguishing between outputs (what we did) and outcomes (what changed).</w:t>
            </w:r>
          </w:p>
        </w:tc>
      </w:tr>
    </w:tbl>
    <w:p w14:paraId="1257A7B6" w14:textId="542F2AD2" w:rsidR="00544F8E" w:rsidRDefault="00544F8E"/>
    <w:sectPr w:rsidR="00544F8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64CEF" w14:textId="77777777" w:rsidR="00174128" w:rsidRDefault="00174128">
      <w:pPr>
        <w:spacing w:after="0" w:line="240" w:lineRule="auto"/>
      </w:pPr>
      <w:r>
        <w:separator/>
      </w:r>
    </w:p>
  </w:endnote>
  <w:endnote w:type="continuationSeparator" w:id="0">
    <w:p w14:paraId="0705C609" w14:textId="77777777" w:rsidR="00174128" w:rsidRDefault="00174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C23E" w14:textId="77777777" w:rsidR="00544F8E" w:rsidRDefault="00000000">
    <w:pPr>
      <w:pStyle w:val="Footer"/>
      <w:jc w:val="center"/>
    </w:pPr>
    <w:r w:rsidRPr="007C4958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7C495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DEC6F" w14:textId="77777777" w:rsidR="00174128" w:rsidRDefault="00174128">
      <w:pPr>
        <w:spacing w:after="0" w:line="240" w:lineRule="auto"/>
      </w:pPr>
      <w:r>
        <w:separator/>
      </w:r>
    </w:p>
  </w:footnote>
  <w:footnote w:type="continuationSeparator" w:id="0">
    <w:p w14:paraId="3B942F80" w14:textId="77777777" w:rsidR="00174128" w:rsidRDefault="00174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1B048" w14:textId="77777777" w:rsidR="00544F8E" w:rsidRDefault="00000000">
    <w:pPr>
      <w:pStyle w:val="Header"/>
      <w:jc w:val="right"/>
    </w:pPr>
    <w:r>
      <w:rPr>
        <w:rFonts w:ascii="Arial" w:hAnsi="Arial"/>
        <w:color w:val="787878"/>
        <w:sz w:val="17"/>
      </w:rPr>
      <w:t>Community Voice, Equity, and Operations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14638607">
    <w:abstractNumId w:val="8"/>
  </w:num>
  <w:num w:numId="2" w16cid:durableId="446125299">
    <w:abstractNumId w:val="6"/>
  </w:num>
  <w:num w:numId="3" w16cid:durableId="2084326041">
    <w:abstractNumId w:val="5"/>
  </w:num>
  <w:num w:numId="4" w16cid:durableId="1798182826">
    <w:abstractNumId w:val="4"/>
  </w:num>
  <w:num w:numId="5" w16cid:durableId="1848010423">
    <w:abstractNumId w:val="7"/>
  </w:num>
  <w:num w:numId="6" w16cid:durableId="1055859373">
    <w:abstractNumId w:val="3"/>
  </w:num>
  <w:num w:numId="7" w16cid:durableId="2011372008">
    <w:abstractNumId w:val="2"/>
  </w:num>
  <w:num w:numId="8" w16cid:durableId="255671272">
    <w:abstractNumId w:val="1"/>
  </w:num>
  <w:num w:numId="9" w16cid:durableId="1395009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74128"/>
    <w:rsid w:val="0029639D"/>
    <w:rsid w:val="00326F90"/>
    <w:rsid w:val="00544F8E"/>
    <w:rsid w:val="007C4958"/>
    <w:rsid w:val="00825EC9"/>
    <w:rsid w:val="00AA1D8D"/>
    <w:rsid w:val="00B47730"/>
    <w:rsid w:val="00C01CB4"/>
    <w:rsid w:val="00CB0664"/>
    <w:rsid w:val="00D46463"/>
    <w:rsid w:val="00FC693F"/>
    <w:rsid w:val="00FD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3EA608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3</cp:revision>
  <dcterms:created xsi:type="dcterms:W3CDTF">2013-12-23T23:15:00Z</dcterms:created>
  <dcterms:modified xsi:type="dcterms:W3CDTF">2026-08-25T04:05:00Z</dcterms:modified>
  <cp:category/>
</cp:coreProperties>
</file>